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8284485" name="b6ab096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3809506" name="b6ab0960-efca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29931830" name="e1d4894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1562416" name="e1d48940-efca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8102498" name="f7d5788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2947179" name="f7d57880-efca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1276924" name="1a98176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958617" name="1a981760-efcb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72307925" name="956a331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940960" name="956a3310-efcb-11f0-8368-8b84d15dbbc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Büro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85712359" name="ab4e729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1180670" name="ab4e7290-efcb-11f0-8368-8b84d15dbbc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7170930" name="c5d8ba8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2102584" name="c5d8ba80-efcb-11f0-8368-8b84d15dbbc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Däderizstrasse 42, 2540 Grenchen</w:t>
          </w:r>
        </w:p>
        <w:p>
          <w:pPr>
            <w:spacing w:before="0" w:after="0"/>
          </w:pPr>
          <w:r>
            <w:t>677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